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pStyle w:val="Heading1"/>
      </w:pPr>
      <w:r>
        <w:t>lightGBM 算法refit报告</w:t>
      </w:r>
    </w:p>
    <w:p>
      <w:r>
        <w:t>特征权重图</w:t>
      </w:r>
    </w:p>
    <w:p>
      <w:r>
        <w:drawing>
          <wp:inline xmlns:a="http://schemas.openxmlformats.org/drawingml/2006/main" xmlns:pic="http://schemas.openxmlformats.org/drawingml/2006/picture">
            <wp:extent cx="5486400" cy="27432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untitled_featureImportanc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43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t>univar_chart</w:t>
      </w:r>
    </w:p>
    <w:p>
      <w:r>
        <w:drawing>
          <wp:inline xmlns:a="http://schemas.openxmlformats.org/drawingml/2006/main" xmlns:pic="http://schemas.openxmlformats.org/drawingml/2006/picture">
            <wp:extent cx="6400800" cy="32004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Univariate Chart of overview_dun_call_total_duration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32004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6400800" cy="32004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Univariate Chart of overview_ntdun_call_duration_above60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32004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6400800" cy="32004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Univariate Chart of overview_ntdun_call_in_times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32004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t>PDP_chart</w:t>
      </w:r>
    </w:p>
    <w:p>
      <w:r>
        <w:drawing>
          <wp:inline xmlns:a="http://schemas.openxmlformats.org/drawingml/2006/main" xmlns:pic="http://schemas.openxmlformats.org/drawingml/2006/picture">
            <wp:extent cx="6400800" cy="32004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dp Chart with 9 1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32004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t>lift_chart</w:t>
      </w:r>
    </w:p>
    <w:p>
      <w:r>
        <w:drawing>
          <wp:inline xmlns:a="http://schemas.openxmlformats.org/drawingml/2006/main" xmlns:pic="http://schemas.openxmlformats.org/drawingml/2006/picture">
            <wp:extent cx="5029200" cy="3481754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全渠道全量客群测试集上的 lift Chart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348175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5029200" cy="3481754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内部 lift Chart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348175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5029200" cy="3481754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融360 lift Char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348175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5029200" cy="3481754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60金融 lift Chart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348175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5029200" cy="3481754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首贷 lift Chart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348175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5029200" cy="3481754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全量客群 lift Chart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348175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5029200" cy="3481754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首申 lift Chart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348175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5029200" cy="3481754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复申 lift Chart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348175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5029200" cy="3481754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复贷 lift Chart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3481754"/>
                    </a:xfrm>
                    <a:prstGeom prst="rect"/>
                  </pic:spPr>
                </pic:pic>
              </a:graphicData>
            </a:graphic>
          </wp:inline>
        </w:drawing>
      </w:r>
    </w:p>
    <w:sectPr w:rsidR="00FC693F" w:rsidRPr="0006063C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AA1D8D"/>
    <w:rsid w:val="00B47730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406206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'1.0' encoding='UTF-8' standalone='yes'?>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9" Type="http://schemas.openxmlformats.org/officeDocument/2006/relationships/image" Target="media/image1.png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image" Target="media/image11.png"/><Relationship Id="rId20" Type="http://schemas.openxmlformats.org/officeDocument/2006/relationships/image" Target="media/image12.png"/><Relationship Id="rId21" Type="http://schemas.openxmlformats.org/officeDocument/2006/relationships/image" Target="media/image13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/>
  <cp:revision>1</cp:revision>
  <dcterms:created xsi:type="dcterms:W3CDTF">2013-12-23T23:15:00Z</dcterms:created>
  <dcterms:modified xsi:type="dcterms:W3CDTF">2013-12-23T23:15:00Z</dcterms:modified>
  <cp:category/>
</cp:coreProperties>
</file>